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99FF99"/>
  <w:body>
    <w:p w:rsidR="000321A0" w:rsidRDefault="00AD12D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-584835</wp:posOffset>
            </wp:positionH>
            <wp:positionV relativeFrom="paragraph">
              <wp:posOffset>-662940</wp:posOffset>
            </wp:positionV>
            <wp:extent cx="6600825" cy="1685925"/>
            <wp:effectExtent l="0" t="0" r="9525" b="9525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2211 (2)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082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21A0" w:rsidRPr="000321A0" w:rsidRDefault="000321A0" w:rsidP="000321A0">
      <w:pPr>
        <w:rPr>
          <w:rFonts w:ascii="Times New Roman" w:hAnsi="Times New Roman" w:cs="Times New Roman"/>
          <w:sz w:val="28"/>
          <w:szCs w:val="28"/>
        </w:rPr>
      </w:pPr>
    </w:p>
    <w:p w:rsidR="000321A0" w:rsidRPr="000321A0" w:rsidRDefault="000321A0" w:rsidP="000321A0">
      <w:pPr>
        <w:rPr>
          <w:rFonts w:ascii="Times New Roman" w:hAnsi="Times New Roman" w:cs="Times New Roman"/>
          <w:sz w:val="28"/>
          <w:szCs w:val="28"/>
        </w:rPr>
      </w:pPr>
    </w:p>
    <w:p w:rsidR="000321A0" w:rsidRPr="000321A0" w:rsidRDefault="002839CE" w:rsidP="000321A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6"/>
          <w:szCs w:val="26"/>
          <w:lang w:eastAsia="ru-RU"/>
        </w:rPr>
        <w:drawing>
          <wp:anchor distT="0" distB="0" distL="114300" distR="114300" simplePos="0" relativeHeight="251666432" behindDoc="0" locked="0" layoutInCell="1" allowOverlap="1" wp14:anchorId="26BCC86E" wp14:editId="3361E466">
            <wp:simplePos x="0" y="0"/>
            <wp:positionH relativeFrom="column">
              <wp:posOffset>3289846</wp:posOffset>
            </wp:positionH>
            <wp:positionV relativeFrom="paragraph">
              <wp:posOffset>160448</wp:posOffset>
            </wp:positionV>
            <wp:extent cx="2615610" cy="3317357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00903-WA0017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5226" cy="33168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67456" behindDoc="0" locked="0" layoutInCell="1" allowOverlap="1" wp14:anchorId="3B896122" wp14:editId="20603ACF">
            <wp:simplePos x="0" y="0"/>
            <wp:positionH relativeFrom="column">
              <wp:posOffset>-793056</wp:posOffset>
            </wp:positionH>
            <wp:positionV relativeFrom="paragraph">
              <wp:posOffset>266774</wp:posOffset>
            </wp:positionV>
            <wp:extent cx="3827721" cy="3062177"/>
            <wp:effectExtent l="0" t="0" r="1905" b="508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00903-WA001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7101" cy="306168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21A0" w:rsidRPr="000321A0" w:rsidRDefault="000321A0" w:rsidP="000321A0">
      <w:pPr>
        <w:rPr>
          <w:rFonts w:ascii="Times New Roman" w:hAnsi="Times New Roman" w:cs="Times New Roman"/>
          <w:sz w:val="28"/>
          <w:szCs w:val="28"/>
        </w:rPr>
      </w:pPr>
    </w:p>
    <w:p w:rsidR="000321A0" w:rsidRPr="000321A0" w:rsidRDefault="000321A0" w:rsidP="000321A0">
      <w:pPr>
        <w:rPr>
          <w:rFonts w:ascii="Times New Roman" w:hAnsi="Times New Roman" w:cs="Times New Roman"/>
          <w:sz w:val="28"/>
          <w:szCs w:val="28"/>
        </w:rPr>
      </w:pPr>
    </w:p>
    <w:p w:rsidR="006B5EC6" w:rsidRPr="000321A0" w:rsidRDefault="000321A0" w:rsidP="00AD12D1">
      <w:pPr>
        <w:tabs>
          <w:tab w:val="left" w:pos="-709"/>
        </w:tabs>
        <w:spacing w:after="0" w:line="240" w:lineRule="auto"/>
        <w:ind w:left="-993" w:firstLine="284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AD12D1" w:rsidRDefault="00AD12D1">
      <w:pPr>
        <w:tabs>
          <w:tab w:val="left" w:pos="-709"/>
        </w:tabs>
        <w:spacing w:after="0" w:line="240" w:lineRule="auto"/>
        <w:ind w:left="-993" w:firstLine="284"/>
        <w:rPr>
          <w:rFonts w:ascii="Times New Roman" w:hAnsi="Times New Roman" w:cs="Times New Roman"/>
          <w:sz w:val="26"/>
          <w:szCs w:val="26"/>
        </w:rPr>
      </w:pPr>
    </w:p>
    <w:p w:rsidR="00AD12D1" w:rsidRPr="00AD12D1" w:rsidRDefault="00AD12D1" w:rsidP="00AD12D1">
      <w:pPr>
        <w:rPr>
          <w:rFonts w:ascii="Times New Roman" w:hAnsi="Times New Roman" w:cs="Times New Roman"/>
          <w:sz w:val="26"/>
          <w:szCs w:val="26"/>
        </w:rPr>
      </w:pPr>
    </w:p>
    <w:p w:rsidR="00AD12D1" w:rsidRPr="00AD12D1" w:rsidRDefault="00AD12D1" w:rsidP="00AD12D1">
      <w:pPr>
        <w:rPr>
          <w:rFonts w:ascii="Times New Roman" w:hAnsi="Times New Roman" w:cs="Times New Roman"/>
          <w:sz w:val="26"/>
          <w:szCs w:val="26"/>
        </w:rPr>
      </w:pPr>
    </w:p>
    <w:p w:rsidR="00AD12D1" w:rsidRPr="00AD12D1" w:rsidRDefault="00AD12D1" w:rsidP="00AD12D1">
      <w:pPr>
        <w:rPr>
          <w:rFonts w:ascii="Times New Roman" w:hAnsi="Times New Roman" w:cs="Times New Roman"/>
          <w:sz w:val="26"/>
          <w:szCs w:val="26"/>
        </w:rPr>
      </w:pPr>
    </w:p>
    <w:p w:rsidR="00AD12D1" w:rsidRDefault="00AD12D1" w:rsidP="00AD12D1">
      <w:pPr>
        <w:rPr>
          <w:rFonts w:ascii="Times New Roman" w:hAnsi="Times New Roman" w:cs="Times New Roman"/>
          <w:sz w:val="26"/>
          <w:szCs w:val="26"/>
        </w:rPr>
      </w:pPr>
    </w:p>
    <w:p w:rsidR="00AD12D1" w:rsidRPr="00AD12D1" w:rsidRDefault="002839CE" w:rsidP="00AD12D1">
      <w:pPr>
        <w:tabs>
          <w:tab w:val="left" w:pos="3405"/>
        </w:tabs>
        <w:rPr>
          <w:rFonts w:ascii="Times New Roman" w:hAnsi="Times New Roman" w:cs="Times New Roman"/>
          <w:sz w:val="26"/>
          <w:szCs w:val="26"/>
        </w:rPr>
      </w:pPr>
      <w:bookmarkStart w:id="0" w:name="_GoBack"/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65408" behindDoc="0" locked="0" layoutInCell="1" allowOverlap="1" wp14:anchorId="0F509900" wp14:editId="220A5DAF">
            <wp:simplePos x="0" y="0"/>
            <wp:positionH relativeFrom="column">
              <wp:posOffset>4714240</wp:posOffset>
            </wp:positionH>
            <wp:positionV relativeFrom="paragraph">
              <wp:posOffset>3327400</wp:posOffset>
            </wp:positionV>
            <wp:extent cx="1753870" cy="2445385"/>
            <wp:effectExtent l="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78fa066e9c53156090a922e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3870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54856F3" wp14:editId="133C6738">
                <wp:simplePos x="0" y="0"/>
                <wp:positionH relativeFrom="column">
                  <wp:posOffset>-708394</wp:posOffset>
                </wp:positionH>
                <wp:positionV relativeFrom="paragraph">
                  <wp:posOffset>757747</wp:posOffset>
                </wp:positionV>
                <wp:extent cx="5271770" cy="5018405"/>
                <wp:effectExtent l="57150" t="38100" r="81280" b="86995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71770" cy="501840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D12D1" w:rsidRDefault="00AD12D1" w:rsidP="00AD12D1">
                            <w:pPr>
                              <w:spacing w:after="0" w:line="240" w:lineRule="auto"/>
                              <w:ind w:firstLine="284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6"/>
                                <w:szCs w:val="26"/>
                              </w:rPr>
                            </w:pPr>
                            <w:r w:rsidRPr="00AD12D1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6"/>
                                <w:szCs w:val="26"/>
                              </w:rPr>
                              <w:t>1 сентября - День знаний! Праздник книг, цветов, друзей, улыбок, света! Двери нашей школы вновь распахнулись, чтобы дать старт новому учебному году!</w:t>
                            </w:r>
                            <w:r w:rsidRPr="00AD12D1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sz w:val="26"/>
                                <w:szCs w:val="26"/>
                              </w:rPr>
                              <w:t>  </w:t>
                            </w:r>
                            <w:r w:rsidRPr="00AD12D1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6"/>
                                <w:szCs w:val="26"/>
                              </w:rPr>
                              <w:t xml:space="preserve"> Традиционно 1 сентября в нашей школе проводится торжественная линейка, посвящённая Дню Знаний. </w:t>
                            </w:r>
                            <w:r w:rsidR="00AE12D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6"/>
                                <w:szCs w:val="26"/>
                              </w:rPr>
                              <w:t>После дистанционного обучения учащиеся рады вернуться в стены родной школы. Не меньше рады этому и учителя, и родители. В связи  с эпидемиологической обстановкой в стране при проведении торжественной линейки б</w:t>
                            </w:r>
                            <w:r w:rsidR="006A5CC3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6"/>
                                <w:szCs w:val="26"/>
                              </w:rPr>
                              <w:t>ыли соблюдены все меры безопасности.</w:t>
                            </w:r>
                          </w:p>
                          <w:p w:rsidR="00735999" w:rsidRPr="008864F2" w:rsidRDefault="00735999" w:rsidP="00735999">
                            <w:pPr>
                              <w:spacing w:after="0" w:line="240" w:lineRule="auto"/>
                              <w:ind w:firstLine="284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6"/>
                                <w:szCs w:val="26"/>
                              </w:rPr>
                            </w:pPr>
                            <w:r w:rsidRPr="008864F2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6"/>
                                <w:szCs w:val="26"/>
                              </w:rPr>
                              <w:t xml:space="preserve">По традиции первыми  представляют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6"/>
                                <w:szCs w:val="26"/>
                              </w:rPr>
                              <w:t xml:space="preserve">первоклассников, </w:t>
                            </w:r>
                            <w:r w:rsidRPr="008864F2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6"/>
                                <w:szCs w:val="26"/>
                              </w:rPr>
                              <w:t xml:space="preserve">к сожалению,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6"/>
                                <w:szCs w:val="26"/>
                              </w:rPr>
                              <w:t xml:space="preserve">в этом году он только </w:t>
                            </w:r>
                            <w:r w:rsidRPr="008864F2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6"/>
                                <w:szCs w:val="26"/>
                              </w:rPr>
                              <w:t>один. Директор школы Хабибуллина Светлана Александровна и гости поздравили  учащихся школы с новым учебным годом, отметив, что учение - нелегкий, но радостный и увлекательный труд, а также подарили подарки школе и первоклассникам. С ответным словом выступил наш первоклассник, который с выражением п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6"/>
                                <w:szCs w:val="26"/>
                              </w:rPr>
                              <w:t xml:space="preserve">рочел выученные стихи. Эстафету </w:t>
                            </w:r>
                            <w:r w:rsidRPr="008864F2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6"/>
                                <w:szCs w:val="26"/>
                              </w:rPr>
                              <w:t>подхватили  старшеклассники. Наступило время первого школьного звонка в этом учебном году. Это почетное право было предоставлено учащейся 9 класса Мамаевой Арине и первокласснику Селиверстову Ивану. День знаний продолжился классными часами.</w:t>
                            </w:r>
                          </w:p>
                          <w:p w:rsidR="00735999" w:rsidRPr="008864F2" w:rsidRDefault="00735999" w:rsidP="00735999">
                            <w:pPr>
                              <w:spacing w:after="0" w:line="240" w:lineRule="auto"/>
                              <w:ind w:firstLine="284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6"/>
                                <w:szCs w:val="26"/>
                              </w:rPr>
                            </w:pPr>
                            <w:r w:rsidRPr="008864F2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6"/>
                                <w:szCs w:val="26"/>
                              </w:rPr>
                              <w:t>Хочется пожелать ученикам и учителям, чтобы не только 1 сентября было радостным, но и все дни, проведённые в школе. Пусть новый учебный год станет для всех плодотворным и богатым на знания, открытия, творчество и достижения!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6"/>
                                <w:szCs w:val="26"/>
                              </w:rPr>
                              <w:t xml:space="preserve"> После мероприятия учащиеся отправились в свои классы на классный час. </w:t>
                            </w:r>
                          </w:p>
                          <w:p w:rsidR="00735999" w:rsidRPr="00AD12D1" w:rsidRDefault="00735999" w:rsidP="00AD12D1">
                            <w:pPr>
                              <w:spacing w:after="0" w:line="240" w:lineRule="auto"/>
                              <w:ind w:firstLine="284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6"/>
                                <w:szCs w:val="26"/>
                              </w:rPr>
                            </w:pPr>
                          </w:p>
                          <w:p w:rsidR="00AD12D1" w:rsidRPr="00AD12D1" w:rsidRDefault="00AD12D1" w:rsidP="00AD12D1">
                            <w:pPr>
                              <w:spacing w:after="0" w:line="240" w:lineRule="auto"/>
                              <w:ind w:firstLine="284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" o:spid="_x0000_s1026" type="#_x0000_t202" style="position:absolute;margin-left:-55.8pt;margin-top:59.65pt;width:415.1pt;height:395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AD12D1" w:rsidRDefault="00AD12D1" w:rsidP="00AD12D1">
                      <w:pPr>
                        <w:spacing w:after="0" w:line="240" w:lineRule="auto"/>
                        <w:ind w:firstLine="284"/>
                        <w:rPr>
                          <w:rFonts w:ascii="Times New Roman" w:hAnsi="Times New Roman" w:cs="Times New Roman"/>
                          <w:b/>
                          <w:i/>
                          <w:sz w:val="26"/>
                          <w:szCs w:val="26"/>
                        </w:rPr>
                      </w:pPr>
                      <w:r w:rsidRPr="00AD12D1">
                        <w:rPr>
                          <w:rFonts w:ascii="Times New Roman" w:hAnsi="Times New Roman" w:cs="Times New Roman"/>
                          <w:b/>
                          <w:i/>
                          <w:sz w:val="26"/>
                          <w:szCs w:val="26"/>
                        </w:rPr>
                        <w:t>1 сентября - День знаний! Праздник книг, цветов, друзей, улыбок, света! Двери нашей школы вновь распахнулись, чтобы дать старт новому учебному году!</w:t>
                      </w:r>
                      <w:r w:rsidRPr="00AD12D1">
                        <w:rPr>
                          <w:rFonts w:ascii="Times New Roman" w:hAnsi="Times New Roman" w:cs="Times New Roman"/>
                          <w:b/>
                          <w:bCs/>
                          <w:i/>
                          <w:sz w:val="26"/>
                          <w:szCs w:val="26"/>
                        </w:rPr>
                        <w:t>  </w:t>
                      </w:r>
                      <w:r w:rsidRPr="00AD12D1">
                        <w:rPr>
                          <w:rFonts w:ascii="Times New Roman" w:hAnsi="Times New Roman" w:cs="Times New Roman"/>
                          <w:b/>
                          <w:i/>
                          <w:sz w:val="26"/>
                          <w:szCs w:val="26"/>
                        </w:rPr>
                        <w:t xml:space="preserve"> Традиционно 1 сентября в нашей школе проводится торжественная линейка, посвящённая Дню Знаний. </w:t>
                      </w:r>
                      <w:r w:rsidR="00AE12D5">
                        <w:rPr>
                          <w:rFonts w:ascii="Times New Roman" w:hAnsi="Times New Roman" w:cs="Times New Roman"/>
                          <w:b/>
                          <w:i/>
                          <w:sz w:val="26"/>
                          <w:szCs w:val="26"/>
                        </w:rPr>
                        <w:t>После дистанционного обучения учащиеся рады вернуться в стены родной школы. Не меньше рады этому и учителя, и родители. В связи  с эпидемиологической обстановкой в стране при проведении торжественной линейки б</w:t>
                      </w:r>
                      <w:r w:rsidR="006A5CC3">
                        <w:rPr>
                          <w:rFonts w:ascii="Times New Roman" w:hAnsi="Times New Roman" w:cs="Times New Roman"/>
                          <w:b/>
                          <w:i/>
                          <w:sz w:val="26"/>
                          <w:szCs w:val="26"/>
                        </w:rPr>
                        <w:t>ыли соблюдены все меры безопасности.</w:t>
                      </w:r>
                    </w:p>
                    <w:p w:rsidR="00735999" w:rsidRPr="008864F2" w:rsidRDefault="00735999" w:rsidP="00735999">
                      <w:pPr>
                        <w:spacing w:after="0" w:line="240" w:lineRule="auto"/>
                        <w:ind w:firstLine="284"/>
                        <w:rPr>
                          <w:rFonts w:ascii="Times New Roman" w:hAnsi="Times New Roman" w:cs="Times New Roman"/>
                          <w:b/>
                          <w:i/>
                          <w:sz w:val="26"/>
                          <w:szCs w:val="26"/>
                        </w:rPr>
                      </w:pPr>
                      <w:r w:rsidRPr="008864F2">
                        <w:rPr>
                          <w:rFonts w:ascii="Times New Roman" w:hAnsi="Times New Roman" w:cs="Times New Roman"/>
                          <w:b/>
                          <w:i/>
                          <w:sz w:val="26"/>
                          <w:szCs w:val="26"/>
                        </w:rPr>
                        <w:t xml:space="preserve">По традиции первыми  представляют 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6"/>
                          <w:szCs w:val="26"/>
                        </w:rPr>
                        <w:t xml:space="preserve">первоклассников, </w:t>
                      </w:r>
                      <w:r w:rsidRPr="008864F2">
                        <w:rPr>
                          <w:rFonts w:ascii="Times New Roman" w:hAnsi="Times New Roman" w:cs="Times New Roman"/>
                          <w:b/>
                          <w:i/>
                          <w:sz w:val="26"/>
                          <w:szCs w:val="26"/>
                        </w:rPr>
                        <w:t xml:space="preserve">к сожалению, 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6"/>
                          <w:szCs w:val="26"/>
                        </w:rPr>
                        <w:t xml:space="preserve">в этом году он только </w:t>
                      </w:r>
                      <w:r w:rsidRPr="008864F2">
                        <w:rPr>
                          <w:rFonts w:ascii="Times New Roman" w:hAnsi="Times New Roman" w:cs="Times New Roman"/>
                          <w:b/>
                          <w:i/>
                          <w:sz w:val="26"/>
                          <w:szCs w:val="26"/>
                        </w:rPr>
                        <w:t>один. Директор школы Хабибуллина Светлана Александровна и гости поздравили  учащихся школы с новым учебным годом, отметив, что учение - нелегкий, но радостный и увлекательный труд, а также подарили подарки школе и первоклассникам. С ответным словом выступил наш первоклассник, который с выражением п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6"/>
                          <w:szCs w:val="26"/>
                        </w:rPr>
                        <w:t xml:space="preserve">рочел выученные стихи. Эстафету </w:t>
                      </w:r>
                      <w:r w:rsidRPr="008864F2">
                        <w:rPr>
                          <w:rFonts w:ascii="Times New Roman" w:hAnsi="Times New Roman" w:cs="Times New Roman"/>
                          <w:b/>
                          <w:i/>
                          <w:sz w:val="26"/>
                          <w:szCs w:val="26"/>
                        </w:rPr>
                        <w:t>подхватили  старшеклассники. Наступило время первого школьного звонка в этом учебном году. Это почетное право было предоставлено учащейся 9 класса Мамаевой Арине и первокласснику Селиверстову Ивану. День знаний продолжился классными часами.</w:t>
                      </w:r>
                    </w:p>
                    <w:p w:rsidR="00735999" w:rsidRPr="008864F2" w:rsidRDefault="00735999" w:rsidP="00735999">
                      <w:pPr>
                        <w:spacing w:after="0" w:line="240" w:lineRule="auto"/>
                        <w:ind w:firstLine="284"/>
                        <w:rPr>
                          <w:rFonts w:ascii="Times New Roman" w:hAnsi="Times New Roman" w:cs="Times New Roman"/>
                          <w:b/>
                          <w:i/>
                          <w:sz w:val="26"/>
                          <w:szCs w:val="26"/>
                        </w:rPr>
                      </w:pPr>
                      <w:r w:rsidRPr="008864F2">
                        <w:rPr>
                          <w:rFonts w:ascii="Times New Roman" w:hAnsi="Times New Roman" w:cs="Times New Roman"/>
                          <w:b/>
                          <w:i/>
                          <w:sz w:val="26"/>
                          <w:szCs w:val="26"/>
                        </w:rPr>
                        <w:t>Хочется пожелать ученикам и учителям, чтобы не только 1 сентября было радостным, но и все дни, проведённые в школе. Пусть новый учебный год станет для всех плодотворным и богатым на знания, открытия, творчество и достижения!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6"/>
                          <w:szCs w:val="26"/>
                        </w:rPr>
                        <w:t xml:space="preserve"> После мероприятия учащиеся отправились в свои классы на классный час. </w:t>
                      </w:r>
                    </w:p>
                    <w:p w:rsidR="00735999" w:rsidRPr="00AD12D1" w:rsidRDefault="00735999" w:rsidP="00AD12D1">
                      <w:pPr>
                        <w:spacing w:after="0" w:line="240" w:lineRule="auto"/>
                        <w:ind w:firstLine="284"/>
                        <w:rPr>
                          <w:rFonts w:ascii="Times New Roman" w:hAnsi="Times New Roman" w:cs="Times New Roman"/>
                          <w:b/>
                          <w:i/>
                          <w:sz w:val="26"/>
                          <w:szCs w:val="26"/>
                        </w:rPr>
                      </w:pPr>
                    </w:p>
                    <w:p w:rsidR="00AD12D1" w:rsidRPr="00AD12D1" w:rsidRDefault="00AD12D1" w:rsidP="00AD12D1">
                      <w:pPr>
                        <w:spacing w:after="0" w:line="240" w:lineRule="auto"/>
                        <w:ind w:firstLine="284"/>
                        <w:rPr>
                          <w:rFonts w:ascii="Times New Roman" w:hAnsi="Times New Roman" w:cs="Times New Roman"/>
                          <w:b/>
                          <w:i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D12D1">
        <w:rPr>
          <w:rFonts w:ascii="Times New Roman" w:hAnsi="Times New Roman" w:cs="Times New Roman"/>
          <w:sz w:val="26"/>
          <w:szCs w:val="26"/>
        </w:rPr>
        <w:tab/>
      </w:r>
    </w:p>
    <w:sectPr w:rsidR="00AD12D1" w:rsidRPr="00AD12D1" w:rsidSect="000321A0">
      <w:footerReference w:type="default" r:id="rId11"/>
      <w:pgSz w:w="11906" w:h="16838"/>
      <w:pgMar w:top="1134" w:right="566" w:bottom="1134" w:left="1701" w:header="708" w:footer="14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21668" w:rsidRDefault="00421668" w:rsidP="000321A0">
      <w:pPr>
        <w:spacing w:after="0" w:line="240" w:lineRule="auto"/>
      </w:pPr>
      <w:r>
        <w:separator/>
      </w:r>
    </w:p>
  </w:endnote>
  <w:endnote w:type="continuationSeparator" w:id="0">
    <w:p w:rsidR="00421668" w:rsidRDefault="00421668" w:rsidP="000321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0641307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b/>
        <w:i/>
        <w:sz w:val="32"/>
        <w:szCs w:val="32"/>
      </w:rPr>
    </w:sdtEndPr>
    <w:sdtContent>
      <w:p w:rsidR="000321A0" w:rsidRPr="000321A0" w:rsidRDefault="000321A0">
        <w:pPr>
          <w:pStyle w:val="a7"/>
          <w:jc w:val="right"/>
          <w:rPr>
            <w:rFonts w:ascii="Times New Roman" w:hAnsi="Times New Roman" w:cs="Times New Roman"/>
            <w:b/>
            <w:i/>
            <w:sz w:val="32"/>
            <w:szCs w:val="32"/>
          </w:rPr>
        </w:pPr>
        <w:r>
          <w:rPr>
            <w:rFonts w:ascii="Times New Roman" w:hAnsi="Times New Roman" w:cs="Times New Roman"/>
            <w:b/>
            <w:i/>
            <w:sz w:val="32"/>
            <w:szCs w:val="32"/>
          </w:rPr>
          <w:t>2</w:t>
        </w:r>
      </w:p>
    </w:sdtContent>
  </w:sdt>
  <w:p w:rsidR="000321A0" w:rsidRDefault="00261E8A" w:rsidP="00261E8A">
    <w:pPr>
      <w:pStyle w:val="a7"/>
      <w:tabs>
        <w:tab w:val="clear" w:pos="4677"/>
        <w:tab w:val="clear" w:pos="9355"/>
        <w:tab w:val="left" w:pos="8824"/>
      </w:tabs>
    </w:pPr>
    <w: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21668" w:rsidRDefault="00421668" w:rsidP="000321A0">
      <w:pPr>
        <w:spacing w:after="0" w:line="240" w:lineRule="auto"/>
      </w:pPr>
      <w:r>
        <w:separator/>
      </w:r>
    </w:p>
  </w:footnote>
  <w:footnote w:type="continuationSeparator" w:id="0">
    <w:p w:rsidR="00421668" w:rsidRDefault="00421668" w:rsidP="000321A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proofState w:spelling="clean" w:grammar="clean"/>
  <w:defaultTabStop w:val="708"/>
  <w:characterSpacingControl w:val="doNotCompress"/>
  <w:hdrShapeDefaults>
    <o:shapedefaults v:ext="edit" spidmax="2049">
      <o:colormru v:ext="edit" colors="#0c0,#6f6,#9f6,#6f9,#cf6,#9f9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1E9B"/>
    <w:rsid w:val="000321A0"/>
    <w:rsid w:val="00261E8A"/>
    <w:rsid w:val="002839CE"/>
    <w:rsid w:val="00401E9B"/>
    <w:rsid w:val="00421668"/>
    <w:rsid w:val="006109A1"/>
    <w:rsid w:val="006A5CC3"/>
    <w:rsid w:val="00735999"/>
    <w:rsid w:val="008864F2"/>
    <w:rsid w:val="008C7D76"/>
    <w:rsid w:val="00AD12D1"/>
    <w:rsid w:val="00AE12D5"/>
    <w:rsid w:val="00C032F1"/>
    <w:rsid w:val="00D16FE3"/>
    <w:rsid w:val="00DA0D73"/>
    <w:rsid w:val="00DE7772"/>
    <w:rsid w:val="00FA34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#0c0,#6f6,#9f6,#6f9,#cf6,#9f9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321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321A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0321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321A0"/>
  </w:style>
  <w:style w:type="paragraph" w:styleId="a7">
    <w:name w:val="footer"/>
    <w:basedOn w:val="a"/>
    <w:link w:val="a8"/>
    <w:uiPriority w:val="99"/>
    <w:unhideWhenUsed/>
    <w:rsid w:val="000321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321A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321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321A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0321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321A0"/>
  </w:style>
  <w:style w:type="paragraph" w:styleId="a7">
    <w:name w:val="footer"/>
    <w:basedOn w:val="a"/>
    <w:link w:val="a8"/>
    <w:uiPriority w:val="99"/>
    <w:unhideWhenUsed/>
    <w:rsid w:val="000321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321A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1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любовь</cp:lastModifiedBy>
  <cp:revision>7</cp:revision>
  <dcterms:created xsi:type="dcterms:W3CDTF">2020-09-08T16:44:00Z</dcterms:created>
  <dcterms:modified xsi:type="dcterms:W3CDTF">2020-09-11T17:08:00Z</dcterms:modified>
</cp:coreProperties>
</file>